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152159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027088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932777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75389" name="4d979d70-e9e1-11ef-8870-2b1fd1ce0d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239306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05553" name="6010c580-e9e1-11ef-92a4-3323bb8b22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122268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398425" name="7d00c2d0-e9e1-11ef-a5f4-f7e11e46bc2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0283681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174105" name="e26c8190-e9e1-11ef-aa40-b56c70f6df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9605994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11496" name="fe87f0d0-e9e1-11ef-b0b7-8fb39dbe6b4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721269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133834" name="25ffda60-e9e2-11ef-8e40-63cdb1c2498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24757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773260" name="69514830-e9e2-11ef-9e3c-5b8a7afd073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9181859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482373" name="0390e450-e9e3-11ef-9b82-27e8ef9f0b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206066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205060" name="25c54cf0-e9e3-11ef-a55e-47bc1fe4201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4669029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931502" name="7a880fc0-e9e3-11ef-9bc1-652ca2f9c0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58886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122983" name="99a48a00-e9e3-11ef-a8be-cf6a5f2deb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6722244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920732" name="08af82b0-e9e4-11ef-9612-11669e4262a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052361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63965" name="1e7fec10-e9e4-11ef-9da3-dba8242998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757676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163327" name="6f2a8e90-e9e4-11ef-ab04-e7ef48f69dc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1542796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388410" name="8b35d130-e9e4-11ef-927e-81f1fe41b25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6823192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449454" name="8e515a50-e9ea-11ef-8716-8749dacf1a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2347062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941144" name="a734ded0-e9e4-11ef-bcab-41d9c9cf0ed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1345452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348365" name="c071b070-e9ea-11ef-80c1-ebdd3feaf49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779690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350096" name="d7b076e0-e9ea-11ef-bdf2-d58fdb7e45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444129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502936" name="eeb7d9a0-e9ea-11ef-92ef-0583776e3c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030725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07604" name="03438e00-e9eb-11ef-a55c-ed4ef50462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322266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079758" name="c1896c90-e9eb-11ef-81ba-d73604ee45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847939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281388" name="f05da4f0-e9eb-11ef-a142-73f0c66cd2d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0980310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513660" name="895c3590-e9ec-11ef-aec2-e7fa41ada58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647105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227403" name="09493b90-e9ed-11ef-92f9-2781e844638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0619839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848356" name="4eb70440-e9ee-11ef-b1de-8b81cb8c55c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4138269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979853" name="e8c30d40-e9ee-11ef-b1c6-4d926e0350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932447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867339" name="02778ea0-e9ef-11ef-a108-a7b6cdbcca4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680889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395823" name="1f40a300-e9ef-11ef-9613-cff07576fa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7983090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062300" name="6cf5fa50-e9ef-11ef-ae35-2d3305c7c81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528799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452331" name="896b2250-e9ef-11ef-8893-a7992eab2a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16246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45788" name="e739dfc0-e9ef-11ef-bf11-ff96b65872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8009982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298255" name="fec0abb0-e9ef-11ef-8a3a-03d7b34fdb5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2051230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816683" name="2bf6ab20-e9f5-11ef-b304-9d46cd178e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513811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670329" name="47ecdf20-e9f5-11ef-a16a-33bf4425f5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921095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103891" name="eb3fde00-e9f7-11ef-a252-2d49b821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719331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098545" name="e1927dd0-e9f8-11ef-8369-b924ffb9213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